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2. OG, links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7646759" name="019db465-e9ab-7282-bb9c-b5f72e3c92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055542" name="019db465-e9ab-7282-bb9c-b5f72e3c926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524431" name="019db466-0bb5-7fc3-8937-2148d8deea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3945776" name="019db466-0bb5-7fc3-8937-2148d8deea0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Feldgüetliweg 71, 8706 Meilen</w:t>
          </w:r>
        </w:p>
        <w:p>
          <w:pPr>
            <w:spacing w:before="0" w:after="0"/>
          </w:pPr>
          <w:r>
            <w:t>DN 858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